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A5C" w:rsidRDefault="00935A5C" w:rsidP="00935A5C">
      <w:pPr>
        <w:pStyle w:val="Bijlageondertitel"/>
        <w:numPr>
          <w:ilvl w:val="0"/>
          <w:numId w:val="28"/>
        </w:numPr>
      </w:pPr>
      <w:bookmarkStart w:id="0" w:name="_Toc493860217"/>
      <w:bookmarkStart w:id="1" w:name="_Toc494100667"/>
      <w:bookmarkStart w:id="2" w:name="_Toc494100845"/>
      <w:bookmarkStart w:id="3" w:name="_Toc494883035"/>
      <w:bookmarkStart w:id="4" w:name="_Toc504743982"/>
      <w:bookmarkStart w:id="5" w:name="_Toc504743990"/>
      <w:bookmarkStart w:id="6" w:name="_Toc522545163"/>
      <w:bookmarkStart w:id="7" w:name="_Toc12523093"/>
      <w:r>
        <w:t>Verklaring bestuurder omtrent rechtmatigheid inschrijving (Model K)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</w:p>
    <w:p w:rsidR="00935A5C" w:rsidRDefault="00935A5C" w:rsidP="00935A5C">
      <w:r>
        <w:t>ten behoeve van</w:t>
      </w:r>
    </w:p>
    <w:p w:rsidR="00935A5C" w:rsidRDefault="00935A5C" w:rsidP="00935A5C"/>
    <w:p w:rsidR="00935A5C" w:rsidRPr="00655558" w:rsidRDefault="00935A5C" w:rsidP="00935A5C">
      <w:r>
        <w:rPr>
          <w:b/>
          <w:bCs/>
          <w:sz w:val="24"/>
          <w:szCs w:val="24"/>
        </w:rPr>
        <w:t xml:space="preserve">AI 2020-0081 SLA Reinigen Evenementen </w:t>
      </w:r>
      <w:r w:rsidRPr="00655558">
        <w:rPr>
          <w:b/>
          <w:bCs/>
          <w:sz w:val="24"/>
          <w:szCs w:val="24"/>
        </w:rPr>
        <w:br/>
      </w:r>
    </w:p>
    <w:p w:rsidR="00935A5C" w:rsidRPr="00655558" w:rsidRDefault="00935A5C" w:rsidP="00935A5C"/>
    <w:p w:rsidR="00935A5C" w:rsidRPr="00655558" w:rsidRDefault="00935A5C" w:rsidP="00935A5C"/>
    <w:p w:rsidR="00935A5C" w:rsidRPr="00655558" w:rsidRDefault="00935A5C" w:rsidP="00935A5C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:rsidR="00935A5C" w:rsidRPr="00655558" w:rsidRDefault="00935A5C" w:rsidP="00935A5C"/>
    <w:p w:rsidR="00935A5C" w:rsidRPr="00655558" w:rsidRDefault="00935A5C" w:rsidP="00935A5C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:rsidR="00935A5C" w:rsidRPr="00655558" w:rsidRDefault="00935A5C" w:rsidP="00935A5C"/>
    <w:p w:rsidR="00935A5C" w:rsidRPr="00655558" w:rsidRDefault="00935A5C" w:rsidP="00935A5C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:rsidR="00935A5C" w:rsidRPr="00655558" w:rsidRDefault="00935A5C" w:rsidP="00935A5C"/>
    <w:p w:rsidR="00935A5C" w:rsidRPr="00655558" w:rsidRDefault="00935A5C" w:rsidP="00935A5C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:rsidR="00935A5C" w:rsidRPr="00655558" w:rsidRDefault="00935A5C" w:rsidP="00935A5C"/>
    <w:p w:rsidR="00935A5C" w:rsidRPr="00655558" w:rsidRDefault="00935A5C" w:rsidP="00935A5C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:rsidR="00935A5C" w:rsidRPr="00655558" w:rsidRDefault="00935A5C" w:rsidP="00935A5C">
      <w:r w:rsidRPr="00655558">
        <w:t xml:space="preserve">ter zake van deze inschrijving rechtsgeldig vertegenwoordigt. </w:t>
      </w:r>
    </w:p>
    <w:p w:rsidR="00935A5C" w:rsidRPr="00655558" w:rsidRDefault="00935A5C" w:rsidP="00935A5C"/>
    <w:p w:rsidR="00935A5C" w:rsidRPr="00655558" w:rsidRDefault="00935A5C" w:rsidP="00935A5C"/>
    <w:p w:rsidR="00935A5C" w:rsidRPr="00655558" w:rsidRDefault="00935A5C" w:rsidP="00935A5C"/>
    <w:p w:rsidR="00935A5C" w:rsidRPr="00655558" w:rsidRDefault="00935A5C" w:rsidP="00935A5C"/>
    <w:p w:rsidR="00935A5C" w:rsidRPr="00655558" w:rsidRDefault="00935A5C" w:rsidP="00935A5C">
      <w:r w:rsidRPr="00655558">
        <w:t>Handtekening:</w:t>
      </w:r>
    </w:p>
    <w:p w:rsidR="000B46D8" w:rsidRDefault="000B46D8">
      <w:bookmarkStart w:id="8" w:name="_GoBack"/>
      <w:bookmarkEnd w:id="8"/>
    </w:p>
    <w:sectPr w:rsidR="000B46D8" w:rsidSect="00177A29">
      <w:foot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A5C" w:rsidRDefault="00935A5C" w:rsidP="00935A5C">
      <w:pPr>
        <w:spacing w:line="240" w:lineRule="auto"/>
      </w:pPr>
      <w:r>
        <w:separator/>
      </w:r>
    </w:p>
  </w:endnote>
  <w:endnote w:type="continuationSeparator" w:id="0">
    <w:p w:rsidR="00935A5C" w:rsidRDefault="00935A5C" w:rsidP="00935A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5C" w:rsidRDefault="00935A5C" w:rsidP="00935A5C">
    <w:pPr>
      <w:pStyle w:val="Koptekst"/>
    </w:pPr>
  </w:p>
  <w:p w:rsidR="00935A5C" w:rsidRDefault="00935A5C" w:rsidP="00935A5C"/>
  <w:p w:rsidR="00935A5C" w:rsidRDefault="00935A5C" w:rsidP="00935A5C">
    <w:pPr>
      <w:pStyle w:val="Voettekst"/>
    </w:pPr>
  </w:p>
  <w:p w:rsidR="00935A5C" w:rsidRDefault="00935A5C" w:rsidP="00935A5C"/>
  <w:p w:rsidR="00935A5C" w:rsidRDefault="00935A5C" w:rsidP="00935A5C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:rsidR="00935A5C" w:rsidRDefault="00935A5C" w:rsidP="00935A5C">
    <w:pPr>
      <w:pStyle w:val="Voettekst"/>
      <w:rPr>
        <w:sz w:val="18"/>
        <w:szCs w:val="18"/>
      </w:rPr>
    </w:pPr>
  </w:p>
  <w:p w:rsidR="00935A5C" w:rsidRPr="00CC26E3" w:rsidRDefault="00935A5C" w:rsidP="00935A5C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  <w:p w:rsidR="00935A5C" w:rsidRDefault="00935A5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A5C" w:rsidRDefault="00935A5C" w:rsidP="00935A5C">
      <w:pPr>
        <w:spacing w:line="240" w:lineRule="auto"/>
      </w:pPr>
      <w:r>
        <w:separator/>
      </w:r>
    </w:p>
  </w:footnote>
  <w:footnote w:type="continuationSeparator" w:id="0">
    <w:p w:rsidR="00935A5C" w:rsidRDefault="00935A5C" w:rsidP="00935A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0AE1546"/>
    <w:multiLevelType w:val="hybridMultilevel"/>
    <w:tmpl w:val="E80E04A6"/>
    <w:lvl w:ilvl="0" w:tplc="5E207EA4">
      <w:start w:val="4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E712F"/>
    <w:multiLevelType w:val="multilevel"/>
    <w:tmpl w:val="991EB2DE"/>
    <w:lvl w:ilvl="0">
      <w:start w:val="1"/>
      <w:numFmt w:val="upperLetter"/>
      <w:pStyle w:val="Bijlageondertite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</w:num>
  <w:num w:numId="2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A5C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35A5C"/>
    <w:rsid w:val="009761CF"/>
    <w:rsid w:val="009B0D92"/>
    <w:rsid w:val="009B267D"/>
    <w:rsid w:val="00A03098"/>
    <w:rsid w:val="00A3732E"/>
    <w:rsid w:val="00A53085"/>
    <w:rsid w:val="00B12F50"/>
    <w:rsid w:val="00BD0C39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490E1B"/>
  <w15:chartTrackingRefBased/>
  <w15:docId w15:val="{CB94284B-2960-447B-A8FD-0B0103929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35A5C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935A5C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nhideWhenUsed/>
    <w:rsid w:val="00935A5C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35A5C"/>
    <w:rPr>
      <w:rFonts w:eastAsia="Calibri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935A5C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5A5C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F8730DE9.dotm</Template>
  <TotalTime>2</TotalTime>
  <Pages>1</Pages>
  <Words>73</Words>
  <Characters>578</Characters>
  <Application>Microsoft Office Word</Application>
  <DocSecurity>0</DocSecurity>
  <Lines>4</Lines>
  <Paragraphs>1</Paragraphs>
  <ScaleCrop>false</ScaleCrop>
  <Company>Gemeente Amsterdam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Sinaij, Dianthe</dc:creator>
  <cp:keywords/>
  <dc:description/>
  <cp:lastModifiedBy>Sinaij, Dianthe</cp:lastModifiedBy>
  <cp:revision>1</cp:revision>
  <dcterms:created xsi:type="dcterms:W3CDTF">2020-06-12T12:31:00Z</dcterms:created>
  <dcterms:modified xsi:type="dcterms:W3CDTF">2020-06-12T12:33:00Z</dcterms:modified>
</cp:coreProperties>
</file>